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787326" name="019de2cb-4ed0-7a11-a83d-fb58df73c3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909014" name="019de2cb-4ed0-7a11-a83d-fb58df73c32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3425316" name="019de2cb-6f5d-71a0-b731-66e1a6bc80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356705" name="019de2cb-6f5d-71a0-b731-66e1a6bc80f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6027262" name="019de2db-9f3f-7f2c-8753-6b25275d1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4564410" name="019de2db-9f3f-7f2c-8753-6b25275d199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0618380" name="019de2db-b6c2-792f-824e-c5e79d5ab2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566885" name="019de2db-b6c2-792f-824e-c5e79d5ab2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2062108" name="019de2f8-d01c-7aee-ac25-2be2bbd03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915699" name="019de2f8-d01c-7aee-ac25-2be2bbd030e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96404" name="019de2f9-03ed-7cce-98c5-bd2cf388e6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71367" name="019de2f9-03ed-7cce-98c5-bd2cf388e64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7170686" name="019de2fa-016e-756f-8249-296a786de5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944159" name="019de2fa-016e-756f-8249-296a786de57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3864396" name="019de2fa-2c29-7385-8829-11640e42fe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3987459" name="019de2fa-2c29-7385-8829-11640e42fed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12, 6215 Beromünster</w:t>
          </w:r>
        </w:p>
        <w:p>
          <w:pPr>
            <w:spacing w:before="0" w:after="0"/>
          </w:pPr>
          <w:r>
            <w:t>DN 804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